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BE5A00" w14:textId="45679A83" w:rsidR="00C40450" w:rsidRP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>
        <w:t xml:space="preserve">Bijlage </w:t>
      </w:r>
      <w:r w:rsidR="00FC58F3" w:rsidRPr="00FC58F3">
        <w:t>15</w:t>
      </w:r>
      <w:r w:rsidRPr="00C40450">
        <w:rPr>
          <w:color w:val="FF0000"/>
        </w:rPr>
        <w:t xml:space="preserve"> </w:t>
      </w:r>
      <w:r>
        <w:t xml:space="preserve">– </w:t>
      </w:r>
      <w:r w:rsidRPr="00C40450">
        <w:t xml:space="preserve">Verklaring inzake </w:t>
      </w:r>
      <w:bookmarkEnd w:id="0"/>
      <w:bookmarkEnd w:id="1"/>
      <w:bookmarkEnd w:id="2"/>
      <w:r w:rsidRPr="00C40450">
        <w:t>milieu-, sociaal</w:t>
      </w:r>
      <w:r w:rsidR="005914DA">
        <w:t>-</w:t>
      </w:r>
      <w:r w:rsidRPr="00C40450">
        <w:t xml:space="preserve"> en arbeidsrecht</w:t>
      </w:r>
      <w:bookmarkEnd w:id="3"/>
      <w:bookmarkEnd w:id="4"/>
    </w:p>
    <w:p w14:paraId="0D8F871F" w14:textId="77777777" w:rsidR="00C40450" w:rsidRDefault="00C40450" w:rsidP="00C40450">
      <w:r>
        <w:t>Naam en adres van de onderneming:</w:t>
      </w:r>
    </w:p>
    <w:p w14:paraId="563F70EC" w14:textId="77777777" w:rsidR="00C40450" w:rsidRDefault="00C40450" w:rsidP="00C40450"/>
    <w:p w14:paraId="5ADC0492" w14:textId="77777777" w:rsidR="00C40450" w:rsidRDefault="00C40450" w:rsidP="00C40450"/>
    <w:p w14:paraId="45A83206" w14:textId="77777777" w:rsidR="00C40450" w:rsidRDefault="00C40450" w:rsidP="00C40450">
      <w:r>
        <w:t>____________________________________________________________________________</w:t>
      </w:r>
    </w:p>
    <w:p w14:paraId="6093F9FA" w14:textId="77777777" w:rsidR="00C40450" w:rsidRDefault="00C40450" w:rsidP="00C40450"/>
    <w:p w14:paraId="27E9D7F2" w14:textId="77777777" w:rsidR="00C40450" w:rsidRDefault="00C40450" w:rsidP="00C40450">
      <w:r>
        <w:t>Inschrijvingsnummer Kamer van Koophandel (inschrijvingsnummer van het</w:t>
      </w:r>
    </w:p>
    <w:p w14:paraId="510E1683" w14:textId="77777777" w:rsidR="00C40450" w:rsidRDefault="00C40450" w:rsidP="00C40450">
      <w:r>
        <w:t>handelsregister of een overeenkomstig register van het land van vestiging van de</w:t>
      </w:r>
    </w:p>
    <w:p w14:paraId="248270E4" w14:textId="77777777" w:rsidR="00C40450" w:rsidRDefault="00C40450" w:rsidP="00C40450">
      <w:r>
        <w:t>onderneming):</w:t>
      </w:r>
    </w:p>
    <w:p w14:paraId="3B319160" w14:textId="77777777" w:rsidR="00C40450" w:rsidRDefault="00C40450" w:rsidP="00C40450"/>
    <w:p w14:paraId="77A2F2B4" w14:textId="77777777" w:rsidR="00C40450" w:rsidRDefault="00C40450" w:rsidP="00C40450"/>
    <w:p w14:paraId="4145D3A2" w14:textId="77777777" w:rsidR="00C40450" w:rsidRDefault="00C40450" w:rsidP="00C40450">
      <w:r>
        <w:t>____________________________________________________________________________</w:t>
      </w:r>
    </w:p>
    <w:p w14:paraId="2ED4CB97" w14:textId="77777777" w:rsidR="00C40450" w:rsidRDefault="00C40450" w:rsidP="00C40450"/>
    <w:p w14:paraId="34931C40" w14:textId="77777777" w:rsidR="00C40450" w:rsidRDefault="00C40450" w:rsidP="00C40450"/>
    <w:p w14:paraId="0AAF862A" w14:textId="77777777" w:rsidR="00C40450" w:rsidRDefault="00C40450" w:rsidP="00C40450">
      <w:r>
        <w:t>Contactpersoon van de onderneming (naam, email, telefoon):</w:t>
      </w:r>
    </w:p>
    <w:p w14:paraId="0ABAB49B" w14:textId="77777777" w:rsidR="00C40450" w:rsidRDefault="00C40450" w:rsidP="00C40450"/>
    <w:p w14:paraId="37AF4C64" w14:textId="77777777" w:rsidR="00C40450" w:rsidRDefault="00C40450" w:rsidP="00C40450"/>
    <w:p w14:paraId="5B126700" w14:textId="77777777" w:rsidR="00C40450" w:rsidRDefault="00C40450" w:rsidP="00C40450">
      <w:r>
        <w:t>____________________________________________________________________________</w:t>
      </w:r>
    </w:p>
    <w:p w14:paraId="6C06608F" w14:textId="77777777" w:rsidR="00C40450" w:rsidRDefault="00C40450" w:rsidP="00C40450"/>
    <w:p w14:paraId="4BB34DED" w14:textId="77777777"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14:paraId="38C1603B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14:paraId="6D9576D2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14:paraId="19FC49C2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14:paraId="7EA64781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14:paraId="4C120A43" w14:textId="77777777" w:rsidR="00C40450" w:rsidRDefault="00C40450" w:rsidP="00C40450"/>
    <w:p w14:paraId="6B20837B" w14:textId="77777777" w:rsidR="00C40450" w:rsidRDefault="00C40450" w:rsidP="00C40450">
      <w:r>
        <w:t>Na(a)m(en) vertegenwoordigingsbevoegde ondertekenaar(s):</w:t>
      </w:r>
    </w:p>
    <w:p w14:paraId="5960E90A" w14:textId="77777777" w:rsidR="00C40450" w:rsidRDefault="00C40450" w:rsidP="00C40450"/>
    <w:p w14:paraId="75D8F913" w14:textId="77777777" w:rsidR="00C40450" w:rsidRDefault="00C40450" w:rsidP="00C40450"/>
    <w:p w14:paraId="1FD842F1" w14:textId="77777777" w:rsidR="00C40450" w:rsidRDefault="00C40450" w:rsidP="00C40450">
      <w:r>
        <w:t>____________________________________________________________________________</w:t>
      </w:r>
    </w:p>
    <w:p w14:paraId="468CE6E6" w14:textId="77777777" w:rsidR="00C40450" w:rsidRDefault="00C40450" w:rsidP="00C40450"/>
    <w:p w14:paraId="2682ED1C" w14:textId="77777777" w:rsidR="00C40450" w:rsidRDefault="00C40450" w:rsidP="00C40450">
      <w:r>
        <w:t>Datum:</w:t>
      </w:r>
    </w:p>
    <w:p w14:paraId="07CEFFB3" w14:textId="77777777" w:rsidR="00C40450" w:rsidRDefault="00C40450" w:rsidP="00C40450"/>
    <w:p w14:paraId="2B34362B" w14:textId="77777777" w:rsidR="00C40450" w:rsidRDefault="00C40450" w:rsidP="00C40450">
      <w:r>
        <w:t>Handtekening(en):</w:t>
      </w:r>
    </w:p>
    <w:p w14:paraId="0D0ED5AF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44038024">
    <w:abstractNumId w:val="0"/>
  </w:num>
  <w:num w:numId="2" w16cid:durableId="1199586406">
    <w:abstractNumId w:val="4"/>
  </w:num>
  <w:num w:numId="3" w16cid:durableId="457142552">
    <w:abstractNumId w:val="8"/>
  </w:num>
  <w:num w:numId="4" w16cid:durableId="1392922239">
    <w:abstractNumId w:val="7"/>
  </w:num>
  <w:num w:numId="5" w16cid:durableId="898442755">
    <w:abstractNumId w:val="0"/>
  </w:num>
  <w:num w:numId="6" w16cid:durableId="186064175">
    <w:abstractNumId w:val="3"/>
  </w:num>
  <w:num w:numId="7" w16cid:durableId="475032997">
    <w:abstractNumId w:val="6"/>
  </w:num>
  <w:num w:numId="8" w16cid:durableId="2110733042">
    <w:abstractNumId w:val="5"/>
  </w:num>
  <w:num w:numId="9" w16cid:durableId="1238662052">
    <w:abstractNumId w:val="8"/>
  </w:num>
  <w:num w:numId="10" w16cid:durableId="159322017">
    <w:abstractNumId w:val="7"/>
  </w:num>
  <w:num w:numId="11" w16cid:durableId="1259100200">
    <w:abstractNumId w:val="7"/>
  </w:num>
  <w:num w:numId="12" w16cid:durableId="1129517341">
    <w:abstractNumId w:val="7"/>
  </w:num>
  <w:num w:numId="13" w16cid:durableId="1088847667">
    <w:abstractNumId w:val="7"/>
  </w:num>
  <w:num w:numId="14" w16cid:durableId="2067293547">
    <w:abstractNumId w:val="7"/>
  </w:num>
  <w:num w:numId="15" w16cid:durableId="447503830">
    <w:abstractNumId w:val="7"/>
  </w:num>
  <w:num w:numId="16" w16cid:durableId="1461924972">
    <w:abstractNumId w:val="7"/>
  </w:num>
  <w:num w:numId="17" w16cid:durableId="1597863834">
    <w:abstractNumId w:val="7"/>
  </w:num>
  <w:num w:numId="18" w16cid:durableId="1192106069">
    <w:abstractNumId w:val="7"/>
  </w:num>
  <w:num w:numId="19" w16cid:durableId="296373423">
    <w:abstractNumId w:val="5"/>
  </w:num>
  <w:num w:numId="20" w16cid:durableId="1993488427">
    <w:abstractNumId w:val="8"/>
  </w:num>
  <w:num w:numId="21" w16cid:durableId="179587642">
    <w:abstractNumId w:val="0"/>
  </w:num>
  <w:num w:numId="22" w16cid:durableId="1893880089">
    <w:abstractNumId w:val="3"/>
  </w:num>
  <w:num w:numId="23" w16cid:durableId="138302101">
    <w:abstractNumId w:val="6"/>
  </w:num>
  <w:num w:numId="24" w16cid:durableId="504588922">
    <w:abstractNumId w:val="0"/>
  </w:num>
  <w:num w:numId="25" w16cid:durableId="1199467309">
    <w:abstractNumId w:val="0"/>
  </w:num>
  <w:num w:numId="26" w16cid:durableId="81732060">
    <w:abstractNumId w:val="0"/>
  </w:num>
  <w:num w:numId="27" w16cid:durableId="15657999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1572658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450"/>
    <w:rsid w:val="000B46D8"/>
    <w:rsid w:val="00177A29"/>
    <w:rsid w:val="002B5524"/>
    <w:rsid w:val="00370457"/>
    <w:rsid w:val="003B3222"/>
    <w:rsid w:val="00424DED"/>
    <w:rsid w:val="00482A4F"/>
    <w:rsid w:val="004E19BD"/>
    <w:rsid w:val="00527398"/>
    <w:rsid w:val="005914DA"/>
    <w:rsid w:val="00632123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C40450"/>
    <w:rsid w:val="00EB1492"/>
    <w:rsid w:val="00F12F0D"/>
    <w:rsid w:val="00FC58F3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6B4560"/>
  <w15:docId w15:val="{DCE614DC-D3CF-4AE1-9003-5BC547C79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A4B344E345E74D9F089F889BB9D2B8" ma:contentTypeVersion="14" ma:contentTypeDescription="Een nieuw document maken." ma:contentTypeScope="" ma:versionID="3ba4a9cca68a7b7ace0ce11bfd31d055">
  <xsd:schema xmlns:xsd="http://www.w3.org/2001/XMLSchema" xmlns:xs="http://www.w3.org/2001/XMLSchema" xmlns:p="http://schemas.microsoft.com/office/2006/metadata/properties" xmlns:ns2="46e84044-8051-4d7d-99d7-e20a23dd13c0" xmlns:ns3="c5d83e28-bc85-446e-8969-d2674bfc23d0" xmlns:ns4="451ceeed-c77b-4a37-aea6-85893f5a9fb4" targetNamespace="http://schemas.microsoft.com/office/2006/metadata/properties" ma:root="true" ma:fieldsID="2e079c7b759518e68848ce46f5919ce1" ns2:_="" ns3:_="" ns4:_="">
    <xsd:import namespace="46e84044-8051-4d7d-99d7-e20a23dd13c0"/>
    <xsd:import namespace="c5d83e28-bc85-446e-8969-d2674bfc23d0"/>
    <xsd:import namespace="451ceeed-c77b-4a37-aea6-85893f5a9f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e84044-8051-4d7d-99d7-e20a23dd13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3676cea4-3086-4dea-a929-70cf350c88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d83e28-bc85-446e-8969-d2674bfc23d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ffe2669b-f7c0-4b77-b42f-79d65321af1b}" ma:internalName="TaxCatchAll" ma:showField="CatchAllData" ma:web="c5d83e28-bc85-446e-8969-d2674bfc23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e84044-8051-4d7d-99d7-e20a23dd13c0">
      <Terms xmlns="http://schemas.microsoft.com/office/infopath/2007/PartnerControls"/>
    </lcf76f155ced4ddcb4097134ff3c332f>
    <TaxCatchAll xmlns="451ceeed-c77b-4a37-aea6-85893f5a9fb4" xsi:nil="true"/>
  </documentManagement>
</p:properties>
</file>

<file path=customXml/itemProps1.xml><?xml version="1.0" encoding="utf-8"?>
<ds:datastoreItem xmlns:ds="http://schemas.openxmlformats.org/officeDocument/2006/customXml" ds:itemID="{3A319F24-AC8C-4B74-850F-107C2838E9CC}"/>
</file>

<file path=customXml/itemProps2.xml><?xml version="1.0" encoding="utf-8"?>
<ds:datastoreItem xmlns:ds="http://schemas.openxmlformats.org/officeDocument/2006/customXml" ds:itemID="{B58B7ABA-857E-4BAD-BABD-4CA1F70B5C82}"/>
</file>

<file path=customXml/itemProps3.xml><?xml version="1.0" encoding="utf-8"?>
<ds:datastoreItem xmlns:ds="http://schemas.openxmlformats.org/officeDocument/2006/customXml" ds:itemID="{F96E480B-7480-4CE6-BA48-DFF30CB1F19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176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Vermaat, Eva</cp:lastModifiedBy>
  <cp:revision>2</cp:revision>
  <dcterms:created xsi:type="dcterms:W3CDTF">2024-11-11T15:08:00Z</dcterms:created>
  <dcterms:modified xsi:type="dcterms:W3CDTF">2024-11-11T15:08:00Z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0x010100F5A4B344E345E74D9F089F889BB9D2B8</vt:lpwstr>
  </property>
</Properties>
</file>